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焊接记录</w:t>
      </w:r>
    </w:p>
    <w:p>
      <w:r>
        <w:t>记录编号：FM-103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焊缝编号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焊接方法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焊接参数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外观检查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检验员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表单编号：FM-103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